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59A" w:rsidRPr="00EF0FB2" w:rsidRDefault="0057359A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bookmarkStart w:id="14" w:name="_GoBack"/>
      <w:bookmarkEnd w:id="14"/>
      <w:r w:rsidRPr="00EF0FB2">
        <w:t xml:space="preserve">Verklaring </w:t>
      </w:r>
      <w:bookmarkEnd w:id="0"/>
      <w:r>
        <w:t>CO2-ambitieniveau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F0FB2">
        <w:t xml:space="preserve"> </w:t>
      </w:r>
    </w:p>
    <w:p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0E295A46" wp14:editId="6378F75C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1"/>
      <w:bookmarkEnd w:id="15"/>
      <w:r w:rsidRPr="0057359A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1B72E92F" wp14:editId="2268717D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2"/>
      <w:bookmarkEnd w:id="16"/>
      <w:r w:rsidRPr="00C262A9">
        <w:rPr>
          <w:lang w:val="en-US"/>
        </w:rPr>
        <w:t>   CO2-ambitieniveau 4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11A5BF3F" wp14:editId="1EA69B12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723E4723" wp14:editId="5A3BEDBE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59A">
        <w:t xml:space="preserve">   </w:t>
      </w:r>
      <w:r w:rsidRPr="00C262A9">
        <w:t>CO2-ambitieniveau 2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8372E5F" wp14:editId="47FAA2D7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7624A1D" wp14:editId="30C1F91A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7" w:name="Selectievakje4"/>
      <w:bookmarkEnd w:id="17"/>
      <w:r w:rsidRPr="00C262A9">
        <w:t>   geen van de bovenstaande CO2-ambitieniveau’s</w:t>
      </w: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:rsidR="0057359A" w:rsidRPr="00C262A9" w:rsidRDefault="0057359A" w:rsidP="0057359A">
      <w:pPr>
        <w:autoSpaceDE w:val="0"/>
        <w:autoSpaceDN w:val="0"/>
      </w:pP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33B3CD66" wp14:editId="13DB9946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44948A80" wp14:editId="119237FB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/>
    <w:p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:rsidR="000B46D8" w:rsidRPr="0057359A" w:rsidRDefault="000B46D8" w:rsidP="0057359A"/>
    <w:sectPr w:rsidR="000B46D8" w:rsidRPr="0057359A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8F"/>
    <w:rsid w:val="000B46D8"/>
    <w:rsid w:val="00177A29"/>
    <w:rsid w:val="002B5524"/>
    <w:rsid w:val="003B3222"/>
    <w:rsid w:val="00424DED"/>
    <w:rsid w:val="00482A4F"/>
    <w:rsid w:val="004949B5"/>
    <w:rsid w:val="004C0A90"/>
    <w:rsid w:val="00527398"/>
    <w:rsid w:val="0057359A"/>
    <w:rsid w:val="006271FB"/>
    <w:rsid w:val="00632123"/>
    <w:rsid w:val="00786529"/>
    <w:rsid w:val="008104C5"/>
    <w:rsid w:val="008402D9"/>
    <w:rsid w:val="00844B8F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Sixma van Heemstra, Phili</cp:lastModifiedBy>
  <cp:revision>2</cp:revision>
  <dcterms:created xsi:type="dcterms:W3CDTF">2022-03-24T08:07:00Z</dcterms:created>
  <dcterms:modified xsi:type="dcterms:W3CDTF">2022-03-24T08:07:00Z</dcterms:modified>
</cp:coreProperties>
</file>